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9373386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612081" name="019e4e77-6386-7b38-a820-3c8dbb1ba5e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2565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194678" name="019e4e80-9f52-700a-89f8-3fb59f3b77c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74681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323409" name="019e4e84-0331-7b80-8e33-792f44a907f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5130719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962119" name="019e4e8a-b87d-7196-94e4-45a09ad4af2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2556668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840439" name="019e4e93-9286-708f-91a8-2847135b6c7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3107251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471368" name="019e4ea7-add1-7e17-981e-7a1a36e4b4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934513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36432" name="019e4eb0-5eb6-7863-984f-6c425e86c68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9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4043196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793034" name="019e4eba-e2aa-75cc-bff7-45ca08e4820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094653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235017" name="019e4ebf-e74b-7bca-ab33-f962051ce84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704025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8034" name="019e4ed3-5a03-7c5e-9a4e-62352b2664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787593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488607" name="019e4ee0-c81d-7671-8ec9-9f5ee0850a1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2542385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209451" name="019e4ee1-9981-709a-9aa8-b5b19a16ac1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999511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202642" name="019e4e77-d21b-7d9e-9b63-50dc55b00bb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667713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35206" name="019e4e81-9b88-704c-b375-327b94cdd78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4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67103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836248" name="019e4e85-f8dd-746b-a978-3fb871ad7fe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209347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356737" name="019e4e8e-e811-783e-9d0c-75dcf7c9f12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5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058186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854637" name="019e4e94-10a7-7550-baa8-277ccf12e50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8180156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00438" name="019e4e9e-80e3-7032-a116-14263548ef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7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0003402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494504" name="019e4eb0-d35b-76b0-ac4a-be01d104389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2,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4813923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204106" name="019e4ed4-d379-7e32-aa76-9e37700a1a1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966420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965929" name="019e4edb-8e5b-7ac9-9988-1467e2b4921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2386345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672118" name="019e4e89-be1b-71f1-ba5d-c698a8feef6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146683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467951" name="019e4e9c-f197-7f4f-8c62-8518137b96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105001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327970" name="019e4ec6-1add-77f6-981f-e4d2deb6aab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880298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995590" name="019e4ec9-601e-7b6c-923c-fd113ae934d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4414638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188973" name="019e4eb5-59af-7339-989f-895889c5df0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6982270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949277" name="019e4eda-f0b5-7dff-964a-d97999bb188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3, 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6906395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177097" name="019e4e8b-c480-7879-a5f2-1cfe044db39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0768126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205110" name="019e4e9b-da31-782f-98e2-7952ce607e9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7183867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45380" name="019e4ec6-83c6-7b3c-a011-09758bba979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250936" name="019e4e63-ffd6-7d32-94ab-2ba603b1bb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221558" name="019e4e63-ffd6-7d32-94ab-2ba603b1bb5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875750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845345" name="019e4e65-48e6-73ea-824f-2a88dfee562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1585977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127324" name="019e4e78-3b94-7a4a-8015-e122fadd53e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97196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822821" name="019e4e7e-3def-72e7-b403-3cb3d0cf421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2332008" name="019e4e95-5458-7a18-8088-2ed05889ce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399503" name="019e4e95-5458-7a18-8088-2ed05889ce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 3,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2304289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700973" name="019e4e90-1a81-7d09-8666-071db09dab4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577499"/>
                  <wp:effectExtent l="0" t="0" r="0" b="0"/>
                  <wp:docPr id="1757416319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687375" name="019e4ec2-8a33-7fb9-88c6-5f72882e226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577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1, Bad / 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9696229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227068" name="019e4ed8-6c8c-739f-9126-72c8d16ad2b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Zimner 2, Bad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541095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746318" name="019e4ed1-0bd3-7e01-a14f-478bf10fa24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